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61340" w:rsidRDefault="00000000" w14:paraId="5B64E2CD" w14:textId="75509C11">
      <w:pPr>
        <w:pStyle w:val="Cmsor1"/>
      </w:pPr>
      <w:r>
        <w:t xml:space="preserve">⚖️ Ηθική της τεχνητής νοημοσύνης και </w:t>
      </w:r>
      <w:r>
        <w:t xml:space="preserve">προτροπές</w:t>
      </w:r>
      <w:r>
        <w:t xml:space="preserve"> για προβληματισμό</w:t>
      </w:r>
    </w:p>
    <w:p w:rsidR="00D61340" w:rsidRDefault="00000000" w14:paraId="485DCB42" w14:textId="77777777">
      <w:r>
        <w:t xml:space="preserve">Χρησιμοποιήστε αυτά τα ηθικά διλήμματα για να ξεκινήσετε μια ομαδική συζήτηση. Αφήστε τα σχόλια και τις ερωτήσεις σας σε αυτοκόλλητα σημειώματα σε κάθε σταθμό.</w:t>
      </w:r>
    </w:p>
    <w:p w:rsidR="00D61340" w:rsidRDefault="00000000" w14:paraId="514B7552" w14:textId="77777777">
      <w:pPr>
        <w:pStyle w:val="Cmsor2"/>
      </w:pPr>
      <w:r>
        <w:t xml:space="preserve">📝 Ερωτήσεις:</w:t>
      </w:r>
    </w:p>
    <w:p w:rsidR="00D61340" w:rsidRDefault="00000000" w14:paraId="56E0BC87" w14:textId="30802F3D">
      <w:r>
        <w:t xml:space="preserve">1. Ένας μαθητής χρησιμοποιεί την τεχνητή νοημοσύνη για να γράψει μια ολόκληρη εργασία. Είναι αυτό απάτη; Ποιος είναι ο ρόλος του δασκάλου;</w:t>
      </w:r>
      <w:r>
        <w:br/>
      </w:r>
      <w:r>
        <w:br/>
      </w:r>
      <w:r>
        <w:t xml:space="preserve">2. Ένα σχολείο χρησιμοποιεί τεχνητή νοημοσύνη για να επιλέξει υποψηφίους για υποτροφία. Η τεχνητή νοημοσύνη </w:t>
      </w:r>
      <w:r>
        <w:t xml:space="preserve">ευνοεί </w:t>
      </w:r>
      <w:r>
        <w:t xml:space="preserve">μαθητές από συγκεκριμένα σχολεία. Είναι δίκαιο;</w:t>
      </w:r>
      <w:r>
        <w:br/>
      </w:r>
      <w:r>
        <w:br/>
      </w:r>
      <w:r>
        <w:t xml:space="preserve">3. Ένα βίντεο ενός πολιτικού ηγέτη γίνεται viral. Αργότερα, αποκαλύπτεται ότι είναι deepfake. Ποιος είναι υπεύθυνος;</w:t>
      </w:r>
      <w:r>
        <w:br/>
      </w:r>
      <w:r>
        <w:br/>
      </w:r>
      <w:r>
        <w:t xml:space="preserve">4. Ένα chatbot δίνει λανθασμένες συμβουλές υγείας σε έναν μαθητή. Ποιοι είναι οι κίνδυνοι; Ποιος είναι υπεύθυνος;</w:t>
      </w:r>
      <w:r>
        <w:br/>
      </w:r>
      <w:r>
        <w:br/>
      </w:r>
      <w:r>
        <w:t xml:space="preserve">5. Ένα εργαλείο τεχνητής νοημοσύνης χαρακτηρίζει ορισμένους μαθητές ως «χαμηλού δυναμικού» με βάση τους προηγούμενους βαθμούς τους. Πρέπει οι δάσκαλοι να το χρησιμοποιούν;</w:t>
      </w:r>
      <w:r>
        <w:br/>
      </w:r>
    </w:p>
    <w:p w:rsidR="00D61340" w:rsidRDefault="00000000" w14:paraId="06AD7CE9" w14:textId="7BF3D73E">
      <w:pPr>
        <w:pStyle w:val="Cmsor2"/>
      </w:pPr>
      <w:r>
        <w:t xml:space="preserve">💬 </w:t>
      </w:r>
      <w:r>
        <w:t xml:space="preserve">Ερωτήσεις</w:t>
      </w:r>
      <w:r>
        <w:t xml:space="preserve"> για προβληματισμό</w:t>
      </w:r>
      <w:r>
        <w:t xml:space="preserve">:</w:t>
      </w:r>
    </w:p>
    <w:p w:rsidR="00D61340" w:rsidRDefault="00000000" w14:paraId="489D9F68" w14:textId="77777777">
      <w:r>
        <w:t xml:space="preserve">- Ποιος είναι υπεύθυνος όταν η τεχνητή νοημοσύνη προκαλεί βλάβη;</w:t>
      </w:r>
      <w:r>
        <w:br/>
      </w:r>
      <w:r>
        <w:t xml:space="preserve">- Μπορεί η μεροληψία να εξαλειφθεί εντελώς από την τεχνητή νοημοσύνη;</w:t>
      </w:r>
      <w:r>
        <w:br/>
      </w:r>
      <w:r>
        <w:t xml:space="preserve">- Τι ρόλο πρέπει να διαδραματίζουν τα σχολεία στη διδασκαλία της ηθικής χρήσης της τεχνητής νοημοσύνης;</w:t>
      </w:r>
    </w:p>
    <w:sectPr w:rsidR="00D6134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4981904">
    <w:abstractNumId w:val="8"/>
  </w:num>
  <w:num w:numId="2" w16cid:durableId="1141846070">
    <w:abstractNumId w:val="6"/>
  </w:num>
  <w:num w:numId="3" w16cid:durableId="1167285872">
    <w:abstractNumId w:val="5"/>
  </w:num>
  <w:num w:numId="4" w16cid:durableId="41756258">
    <w:abstractNumId w:val="4"/>
  </w:num>
  <w:num w:numId="5" w16cid:durableId="1216968877">
    <w:abstractNumId w:val="7"/>
  </w:num>
  <w:num w:numId="6" w16cid:durableId="571627199">
    <w:abstractNumId w:val="3"/>
  </w:num>
  <w:num w:numId="7" w16cid:durableId="320239016">
    <w:abstractNumId w:val="2"/>
  </w:num>
  <w:num w:numId="8" w16cid:durableId="664362286">
    <w:abstractNumId w:val="1"/>
  </w:num>
  <w:num w:numId="9" w16cid:durableId="307134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42531"/>
    <w:rsid w:val="0015074B"/>
    <w:rsid w:val="0029639D"/>
    <w:rsid w:val="00326F90"/>
    <w:rsid w:val="00AA1D8D"/>
    <w:rsid w:val="00B47730"/>
    <w:rsid w:val="00CB0664"/>
    <w:rsid w:val="00D61340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065D3D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845</CharactersWithSpaces>
  <SharedDoc>false</SharedDoc>
  <HyperlinkBase/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>, docId:A99B6D1189F6C0776FEF9C73FEAB8C71</keywords>
  <dc:description>generated by python-docx</dc:description>
  <lastModifiedBy>Turcsányi-Szabó Márta</lastModifiedBy>
  <revision>2</revision>
  <dcterms:created xsi:type="dcterms:W3CDTF">2013-12-23T23:15:00.0000000Z</dcterms:created>
  <dcterms:modified xsi:type="dcterms:W3CDTF">2025-08-02T14:29:00.0000000Z</dcterms:modified>
  <category/>
</coreProperties>
</file>